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客户投诉处理记录</w:t>
      </w:r>
    </w:p>
    <w:p>
      <w:r>
        <w:t>记录编号：FM-059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投诉日期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客户名称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投诉内容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原因分析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处理措施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客户反馈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